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r="http://schemas.openxmlformats.org/officeDocument/2006/relationships" xmlns:w14="http://schemas.microsoft.com/office/word/2010/wordml" xmlns:a="http://schemas.openxmlformats.org/drawingml/2006/main" xmlns:a14="http://schemas.microsoft.com/office/drawing/2010/main" xmlns:wp="http://schemas.openxmlformats.org/drawingml/2006/wordprocessingDrawing" xmlns:wp14="http://schemas.microsoft.com/office/word/2010/wordprocessingDrawing" xmlns:m="http://schemas.openxmlformats.org/officeDocument/2006/math" xmlns:w15="http://schemas.microsoft.com/office/word/2012/wordml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Microsoft Java 11.0.26 on Windows Server 2022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 Boden </w:t>
            </w:r>
          </w:p>
        </w:tc>
        <w:tc>
          <w:p>
            <w:pPr>
              <w:spacing w:before="0" w:after="0" w:line="240" w:lineRule="auto"/>
            </w:pPr>
            <w:r>
              <w:t>Klebstoffe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89071662" name="17d4f8e0-26b7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95289252" name="17d4f8e0-26b7-11f1-a286-bdf18dc8eea8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 Boden </w:t>
            </w:r>
          </w:p>
        </w:tc>
        <w:tc>
          <w:p>
            <w:pPr>
              <w:spacing w:before="0" w:after="0" w:line="240" w:lineRule="auto"/>
            </w:pPr>
            <w:r>
              <w:t>Klebstoffe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129584601" name="49fe0f50-26bc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22037530" name="49fe0f50-26bc-11f1-a286-bdf18dc8eea8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05590013" name="2b151a70-26b7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24302432" name="2b151a70-26b7-11f1-a286-bdf18dc8eea8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Gang / Treppenhaus </w:t>
            </w:r>
          </w:p>
          <w:p>
            <w:pPr>
              <w:spacing w:before="0" w:after="0" w:line="240" w:lineRule="auto"/>
            </w:pPr>
            <w:r>
              <w:t>UG - 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05676173" name="1b8ab870-26b8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91489750" name="1b8ab870-26b8-11f1-a286-bdf18dc8eea8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Heizraum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20569905" name="0a3d49b0-26b9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69981596" name="0a3d49b0-26b9-11f1-a286-bdf18dc8eea8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Waschküche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6217599" name="51aa3330-26b9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45071642" name="51aa3330-26b9-11f1-a286-bdf18dc8eea8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Dusche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111591031" name="ef265cb0-26b9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77734196" name="ef265cb0-26b9-11f1-a286-bdf18dc8eea8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WC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/ 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4505696" name="d0ecfa00-26ba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35913228" name="d0ecfa00-26ba-11f1-a286-bdf18dc8eea8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00117241" name="5dcef4a0-26bb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49599973" name="5dcef4a0-26bb-11f1-a286-bdf18dc8eea8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89471301" name="be7dc790-26bb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91739187" name="be7dc790-26bb-11f1-a286-bdf18dc8eea8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Garage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71361079" name="4627c810-26be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68660663" name="4627c810-26be-11f1-a286-bdf18dc8eea8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Fassade </w:t>
            </w:r>
          </w:p>
          <w:p>
            <w:pPr>
              <w:spacing w:before="0" w:after="0" w:line="240" w:lineRule="auto"/>
            </w:pPr>
            <w:r>
              <w:t>UG - DG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95396552" name="85251e00-26be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82441714" name="85251e00-26be-11f1-a286-bdf18dc8eea8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Gang / Treppenhaus </w:t>
            </w:r>
          </w:p>
          <w:p>
            <w:pPr>
              <w:spacing w:before="0" w:after="0" w:line="240" w:lineRule="auto"/>
            </w:pPr>
            <w:r>
              <w:t>UG - 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93829360" name="38ac2600-26b8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89643271" name="38ac2600-26b8-11f1-a286-bdf18dc8eea8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Dusche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26014924" name="d4770090-26b9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37394850" name="d4770090-26b9-11f1-a286-bdf18dc8eea8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70729274" name="d04998a0-26bb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81621552" name="d04998a0-26bb-11f1-a286-bdf18dc8eea8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Garage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13969119" name="2fa2dbc0-26be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44754763" name="2fa2dbc0-26be-11f1-a286-bdf18dc8eea8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gesamtes Haus </w:t>
            </w:r>
          </w:p>
          <w:p>
            <w:pPr>
              <w:spacing w:before="0" w:after="0" w:line="240" w:lineRule="auto"/>
            </w:pPr>
            <w:r>
              <w:t>UG- DG </w:t>
            </w:r>
          </w:p>
          <w:p>
            <w:pPr>
              <w:spacing w:before="0" w:after="0" w:line="240" w:lineRule="auto"/>
            </w:pPr>
            <w:r>
              <w:t>Fallrohr </w:t>
            </w:r>
          </w:p>
        </w:tc>
        <w:tc>
          <w:p>
            <w:pPr>
              <w:spacing w:before="0" w:after="0" w:line="240" w:lineRule="auto"/>
            </w:pPr>
            <w:r>
              <w:t>Fallrohr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33836977" name="60767550-26b8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3001174" name="60767550-26b8-11f1-a286-bdf18dc8eea8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Keller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LAP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03564088" name="74800160-26b8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17301246" name="74800160-26b8-11f1-a286-bdf18dc8eea8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Heizraum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LAP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84691404" name="8ad181a0-26b8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35149007" name="8ad181a0-26b8-11f1-a286-bdf18dc8eea8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Heizraum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Cushio Vinyl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9995103" name="f35c81c0-26b8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63134673" name="f35c81c0-26b8-11f1-a286-bdf18dc8eea8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Dusche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16856651" name="2aea80a0-26ba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09403309" name="2aea80a0-26ba-11f1-a286-bdf18dc8eea8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WC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5956844" name="f17debd0-26ba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09620856" name="f17debd0-26ba-11f1-a286-bdf18dc8eea8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37495501" name="3c0b80d0-26bc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20049644" name="3c0b80d0-26bc-11f1-a286-bdf18dc8eea8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Dusche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45315431" name="3c4b0cc0-26ba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46524540" name="3c4b0cc0-26ba-11f1-a286-bdf18dc8eea8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WC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32064382" name="e49db7b0-26ba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84991157" name="e49db7b0-26ba-11f1-a286-bdf18dc8eea8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gesamter Raum </w:t>
            </w:r>
          </w:p>
        </w:tc>
        <w:tc>
          <w:p>
            <w:pPr>
              <w:spacing w:before="0" w:after="0" w:line="240" w:lineRule="auto"/>
            </w:pPr>
            <w:r>
              <w:t>Wand / 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69261902" name="191e9310-26bb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5750683" name="191e9310-26bb-11f1-a286-bdf18dc8eea8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VM-14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Cheminée </w:t>
            </w:r>
          </w:p>
        </w:tc>
        <w:tc>
          <w:p>
            <w:pPr>
              <w:spacing w:before="0" w:after="0" w:line="240" w:lineRule="auto"/>
            </w:pPr>
            <w:r>
              <w:t>Cheminée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1957485" name="5a7a07d0-26bc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37109837" name="5a7a07d0-26bc-11f1-a286-bdf18dc8eea8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VM-15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gesamte Küche </w:t>
            </w:r>
          </w:p>
        </w:tc>
        <w:tc>
          <w:p>
            <w:pPr>
              <w:spacing w:before="0" w:after="0" w:line="240" w:lineRule="auto"/>
            </w:pPr>
            <w:r>
              <w:t>Wand / 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06786358" name="86548830-26bc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14913469" name="86548830-26bc-11f1-a286-bdf18dc8eea8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VM-16</w:t>
            </w:r>
          </w:p>
        </w:tc>
        <w:tc>
          <w:p>
            <w:pPr>
              <w:spacing w:before="0" w:after="0" w:line="240" w:lineRule="auto"/>
            </w:pPr>
            <w:r>
              <w:t>Estrich </w:t>
            </w:r>
          </w:p>
          <w:p>
            <w:pPr>
              <w:spacing w:before="0" w:after="0" w:line="240" w:lineRule="auto"/>
            </w:pPr>
            <w:r>
              <w:t>DG </w:t>
            </w:r>
          </w:p>
          <w:p>
            <w:pPr>
              <w:spacing w:before="0" w:after="0" w:line="240" w:lineRule="auto"/>
            </w:pPr>
            <w:r>
              <w:t>Unterdach </w:t>
            </w:r>
          </w:p>
        </w:tc>
        <w:tc>
          <w:p>
            <w:pPr>
              <w:spacing w:before="0" w:after="0" w:line="240" w:lineRule="auto"/>
            </w:pPr>
            <w:r>
              <w:t>Unterdach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76160251" name="d3da9220-26bc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94055197" name="d3da9220-26bc-11f1-a286-bdf18dc8eea8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33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r="http://schemas.openxmlformats.org/officeDocument/2006/relationships" xmlns:w14="http://schemas.microsoft.com/office/word/2010/wordml" xmlns:a="http://schemas.openxmlformats.org/drawingml/2006/main" xmlns:a14="http://schemas.microsoft.com/office/drawing/2010/main" xmlns:wp="http://schemas.openxmlformats.org/drawingml/2006/wordprocessingDrawing" xmlns:wp14="http://schemas.microsoft.com/office/word/2010/wordprocessingDrawing" xmlns:m="http://schemas.openxmlformats.org/officeDocument/2006/math" xmlns:w15="http://schemas.microsoft.com/office/word/2012/wordml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r="http://schemas.openxmlformats.org/officeDocument/2006/relationships" xmlns:w14="http://schemas.microsoft.com/office/word/2010/wordml" xmlns:a="http://schemas.openxmlformats.org/drawingml/2006/main" xmlns:a14="http://schemas.microsoft.com/office/drawing/2010/main" xmlns:wp="http://schemas.openxmlformats.org/drawingml/2006/wordprocessingDrawing" xmlns:wp14="http://schemas.microsoft.com/office/word/2010/wordprocessingDrawing" xmlns:m="http://schemas.openxmlformats.org/officeDocument/2006/math" xmlns:w15="http://schemas.microsoft.com/office/word/2012/wordml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Schöneggstrasse 24, 8212 Neuhausen am Rheinfall</w:t>
          </w:r>
        </w:p>
        <w:p>
          <w:pPr>
            <w:spacing w:before="0" w:after="0"/>
          </w:pPr>
          <w:r>
            <w:t>813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r="http://schemas.openxmlformats.org/officeDocument/2006/relationships" xmlns:w14="http://schemas.microsoft.com/office/word/2010/wordml" xmlns:a="http://schemas.openxmlformats.org/drawingml/2006/main" xmlns:a14="http://schemas.microsoft.com/office/drawing/2010/main" xmlns:wp="http://schemas.openxmlformats.org/drawingml/2006/wordprocessingDrawing" xmlns:wp14="http://schemas.microsoft.com/office/word/2010/wordprocessingDrawing" xmlns:m="http://schemas.openxmlformats.org/officeDocument/2006/math" xmlns:w15="http://schemas.microsoft.com/office/word/2012/wordml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r="http://schemas.openxmlformats.org/officeDocument/2006/relationships" xmlns:w14="http://schemas.microsoft.com/office/word/2010/wordml" xmlns:a="http://schemas.openxmlformats.org/drawingml/2006/main" xmlns:a14="http://schemas.microsoft.com/office/drawing/2010/main" xmlns:wp="http://schemas.openxmlformats.org/drawingml/2006/wordprocessingDrawing" xmlns:wp14="http://schemas.microsoft.com/office/word/2010/wordprocessingDrawing" xmlns:m="http://schemas.openxmlformats.org/officeDocument/2006/math" xmlns:w15="http://schemas.microsoft.com/office/word/2012/wordml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footer.xml" Type="http://schemas.openxmlformats.org/officeDocument/2006/relationships/footer" Id="rId33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